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07010158" name="019eb189-3ce1-77fb-95ef-e252520e1b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9779294" name="019eb189-3ce1-77fb-95ef-e252520e1ba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 / Treppenhaus / Küche </w:t>
            </w:r>
          </w:p>
          <w:p>
            <w:pPr>
              <w:spacing w:before="0" w:after="0" w:line="240" w:lineRule="auto"/>
            </w:pPr>
            <w:r>
              <w:t>EG/ 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27861557" name="019eb18c-7a50-7040-8882-c3286e5d5a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3156910" name="019eb18c-7a50-7040-8882-c3286e5d5aa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11291956" name="019eb1ac-9d18-7eaf-8926-13308b3d8b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7861122" name="019eb1ac-9d18-7eaf-8926-13308b3d8b0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67539388" name="019eb1b3-0a20-77ce-9aa0-da98544e8e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5557294" name="019eb1b3-0a20-77ce-9aa0-da98544e8e5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06004041" name="019eb18a-3fde-7d62-8621-ffdd86bede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8836040" name="019eb18a-3fde-7d62-8621-ffdd86beded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 / Treppenhaus / Küche </w:t>
            </w:r>
          </w:p>
          <w:p>
            <w:pPr>
              <w:spacing w:before="0" w:after="0" w:line="240" w:lineRule="auto"/>
            </w:pPr>
            <w:r>
              <w:t>EG/ 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19780153" name="019eb18d-fd38-70bb-a9c5-dd4e4d1e24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1652844" name="019eb18d-fd38-70bb-a9c5-dd4e4d1e243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8166758" name="019eb19c-682c-76f5-90ce-5c2de2dbd0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3323514" name="019eb19c-682c-76f5-90ce-5c2de2dbd0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1100886" name="019eb199-79d8-7aad-9053-f9144ae706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4677015" name="019eb199-79d8-7aad-9053-f9144ae7065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64417306" name="019eb1b5-6cdb-715c-9441-61a050035c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0729290" name="019eb1b5-6cdb-715c-9441-61a050035cca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1258576" name="019eb198-14ca-7298-87e0-1a394a0b951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5647173" name="019eb198-14ca-7298-87e0-1a394a0b951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32679694" name="019eb198-dcfd-7ccb-937e-4a983ac702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4100852" name="019eb198-dcfd-7ccb-937e-4a983ac702b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87918473" name="019eb1ae-aa7a-74eb-8743-85d8aa9eb6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1813915" name="019eb1ae-aa7a-74eb-8743-85d8aa9eb61a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15734627" name="019eb19a-c158-764a-8294-47079cd6fa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6822127" name="019eb19a-c158-764a-8294-47079cd6fa5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48777660" name="019eb199-3054-78a3-85a2-53dbf56fbe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8979222" name="019eb199-3054-78a3-85a2-53dbf56fbe0b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UG/ EG 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56452407" name="019eb1a2-f663-746e-a7dd-3c0935efe0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8745679" name="019eb1a2-f663-746e-a7dd-3c0935efe0ce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Wilenstrasse 183, Freienbach</w:t>
          </w:r>
        </w:p>
        <w:p>
          <w:pPr>
            <w:spacing w:before="0" w:after="0"/>
          </w:pPr>
          <w:r>
            <w:t>897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